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 Halle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Balken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9243019" name="9d9b07d0-2bea-11f0-983e-b314a0ea63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8289898" name="9d9b07d0-2bea-11f0-983e-b314a0ea63b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9196889" name="a128e980-2bea-11f0-a0f5-dfb8e28aa8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291177" name="a128e980-2bea-11f0-a0f5-dfb8e28aa83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